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305A" w14:textId="77777777" w:rsidR="005E33C4" w:rsidRDefault="00000000">
      <w:r>
        <w:rPr>
          <w:noProof/>
        </w:rPr>
        <w:drawing>
          <wp:inline distT="0" distB="0" distL="0" distR="0" wp14:anchorId="72C8CC54" wp14:editId="1C5394C0">
            <wp:extent cx="1828800" cy="5654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BR Asset 14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65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CBD80" w14:textId="77777777" w:rsidR="005E33C4" w:rsidRDefault="00000000">
      <w:pPr>
        <w:pStyle w:val="Title"/>
        <w:jc w:val="center"/>
      </w:pPr>
      <w:r>
        <w:rPr>
          <w:color w:val="763FA8"/>
          <w:sz w:val="40"/>
        </w:rPr>
        <w:t>BOOK WHOLESALE REQUEST FORM</w:t>
      </w:r>
    </w:p>
    <w:p w14:paraId="382EE707" w14:textId="0018EB03" w:rsidR="005E33C4" w:rsidRDefault="00000000">
      <w:r>
        <w:t xml:space="preserve">For Authors Requesting </w:t>
      </w:r>
      <w:r w:rsidR="005970C1">
        <w:t>S</w:t>
      </w:r>
      <w:r w:rsidR="001C5A4C">
        <w:t>helf</w:t>
      </w:r>
      <w:r w:rsidR="005970C1">
        <w:t xml:space="preserve"> Space</w:t>
      </w:r>
      <w:r>
        <w:t xml:space="preserve"> at</w:t>
      </w:r>
      <w:r w:rsidR="005970C1">
        <w:t xml:space="preserve"> Pop Ups with</w:t>
      </w:r>
      <w:r>
        <w:t xml:space="preserve"> Wholesale Pricing</w:t>
      </w:r>
      <w:r w:rsidR="005970C1">
        <w:t xml:space="preserve"> </w:t>
      </w:r>
      <w:r>
        <w:br/>
        <w:t xml:space="preserve">Rescued </w:t>
      </w:r>
      <w:proofErr w:type="gramStart"/>
      <w:r>
        <w:t>By</w:t>
      </w:r>
      <w:proofErr w:type="gramEnd"/>
      <w:r>
        <w:t xml:space="preserve"> Romance Books and More</w:t>
      </w:r>
    </w:p>
    <w:p w14:paraId="7A61BBA6" w14:textId="77777777" w:rsidR="005E33C4" w:rsidRDefault="00000000">
      <w:pPr>
        <w:pStyle w:val="Heading2"/>
      </w:pPr>
      <w:r>
        <w:t>Author Information</w:t>
      </w:r>
    </w:p>
    <w:p w14:paraId="1268D3C8" w14:textId="77777777" w:rsidR="005E33C4" w:rsidRDefault="00000000">
      <w:r>
        <w:t>Full Name: ___________________________________________</w:t>
      </w:r>
    </w:p>
    <w:p w14:paraId="5A915887" w14:textId="77777777" w:rsidR="005E33C4" w:rsidRDefault="00000000">
      <w:r>
        <w:t>Pen Name (if different): ________________________________</w:t>
      </w:r>
    </w:p>
    <w:p w14:paraId="14FE07B7" w14:textId="77777777" w:rsidR="005E33C4" w:rsidRDefault="00000000">
      <w:r>
        <w:t>Email Address: _______________________________________</w:t>
      </w:r>
    </w:p>
    <w:p w14:paraId="707AB4B2" w14:textId="77777777" w:rsidR="005E33C4" w:rsidRDefault="00000000">
      <w:r>
        <w:t>Phone Number: _______________________________________</w:t>
      </w:r>
    </w:p>
    <w:p w14:paraId="2E72F9DD" w14:textId="77777777" w:rsidR="005E33C4" w:rsidRDefault="00000000">
      <w:r>
        <w:t>Mailing Address: ______________________________________</w:t>
      </w:r>
    </w:p>
    <w:p w14:paraId="0BE86E07" w14:textId="77777777" w:rsidR="005E33C4" w:rsidRDefault="00000000">
      <w:r>
        <w:t>City/State/Zip: _________________________________________</w:t>
      </w:r>
    </w:p>
    <w:p w14:paraId="6ED1B4BE" w14:textId="77777777" w:rsidR="005E33C4" w:rsidRDefault="00000000">
      <w:pPr>
        <w:pStyle w:val="Heading2"/>
      </w:pPr>
      <w:r>
        <w:t>Book Information</w:t>
      </w:r>
    </w:p>
    <w:p w14:paraId="7E0FD1AF" w14:textId="77777777" w:rsidR="005E33C4" w:rsidRDefault="00000000">
      <w:r>
        <w:t>Title(s) of Book(s) Available for Wholesale:</w:t>
      </w:r>
    </w:p>
    <w:p w14:paraId="3FEC1FBC" w14:textId="77777777" w:rsidR="005E33C4" w:rsidRDefault="00000000">
      <w:r>
        <w:t>1. ___________________________________________________</w:t>
      </w:r>
    </w:p>
    <w:p w14:paraId="608A3E32" w14:textId="77777777" w:rsidR="005E33C4" w:rsidRDefault="00000000">
      <w:r>
        <w:t>2. ___________________________________________________</w:t>
      </w:r>
    </w:p>
    <w:p w14:paraId="3280E845" w14:textId="77777777" w:rsidR="005E33C4" w:rsidRDefault="00000000">
      <w:r>
        <w:t>3. ___________________________________________________</w:t>
      </w:r>
    </w:p>
    <w:p w14:paraId="165B6C52" w14:textId="77777777" w:rsidR="005E33C4" w:rsidRDefault="00000000">
      <w:r>
        <w:t>Genre(s): _____________________________________________</w:t>
      </w:r>
    </w:p>
    <w:p w14:paraId="4C5743AE" w14:textId="77777777" w:rsidR="005E33C4" w:rsidRDefault="00000000">
      <w:r>
        <w:t>Spice Level (if applicable): _____________________________</w:t>
      </w:r>
    </w:p>
    <w:p w14:paraId="4ACC4566" w14:textId="77777777" w:rsidR="005E33C4" w:rsidRDefault="00000000">
      <w:r>
        <w:t>Retail Price per Book: $_______________________________</w:t>
      </w:r>
    </w:p>
    <w:p w14:paraId="198F3612" w14:textId="77777777" w:rsidR="005E33C4" w:rsidRDefault="00000000">
      <w:r>
        <w:t>Wholesale Price per Book: $__________________________</w:t>
      </w:r>
    </w:p>
    <w:p w14:paraId="261A061D" w14:textId="77777777" w:rsidR="005E33C4" w:rsidRDefault="00000000">
      <w:r>
        <w:t>Minimum Quantity for Wholesale: _______________________</w:t>
      </w:r>
    </w:p>
    <w:p w14:paraId="4F695B81" w14:textId="77777777" w:rsidR="005E33C4" w:rsidRDefault="00000000">
      <w:r>
        <w:t>Are books signed? (Yes/No): ___________________________</w:t>
      </w:r>
    </w:p>
    <w:p w14:paraId="17E83CF5" w14:textId="77777777" w:rsidR="005E33C4" w:rsidRDefault="00000000">
      <w:r>
        <w:t>Are you providing any promotional materials (e.g., bookmarks, stickers)? ____________________</w:t>
      </w:r>
    </w:p>
    <w:p w14:paraId="4377355B" w14:textId="77777777" w:rsidR="005E33C4" w:rsidRDefault="00000000">
      <w:pPr>
        <w:pStyle w:val="Heading2"/>
      </w:pPr>
      <w:r>
        <w:t>Payment &amp; Fulfillment</w:t>
      </w:r>
    </w:p>
    <w:p w14:paraId="4F46C04B" w14:textId="77777777" w:rsidR="005E33C4" w:rsidRDefault="00000000">
      <w:r>
        <w:t>Preferred Payment Method (e.g., PayPal, Venmo, Check): _______________________</w:t>
      </w:r>
    </w:p>
    <w:p w14:paraId="684BEE16" w14:textId="77777777" w:rsidR="005E33C4" w:rsidRDefault="00000000">
      <w:r>
        <w:lastRenderedPageBreak/>
        <w:t>Payment Handle or Address: _______________________________________________</w:t>
      </w:r>
    </w:p>
    <w:p w14:paraId="43F9B0F6" w14:textId="77777777" w:rsidR="005E33C4" w:rsidRDefault="00000000">
      <w:r>
        <w:t>Estimated Fulfillment Time After Order is Placed: ____________________________</w:t>
      </w:r>
    </w:p>
    <w:p w14:paraId="5D06A794" w14:textId="77777777" w:rsidR="005E33C4" w:rsidRDefault="00000000">
      <w:pPr>
        <w:pStyle w:val="Heading2"/>
      </w:pPr>
      <w:r>
        <w:t>Acknowledgment</w:t>
      </w:r>
    </w:p>
    <w:p w14:paraId="6357CD47" w14:textId="77777777" w:rsidR="005E33C4" w:rsidRDefault="00000000">
      <w:r>
        <w:t>By submitting this form, I acknowledge that I am requesting consideration for wholesale purchase of my book(s) by Rescued By Romance Books and More. This is not a guarantee of purchase. I understand I will be contacted if the bookstore is interested in placing an order, and that terms will be confirmed via a formal agreement.</w:t>
      </w:r>
    </w:p>
    <w:p w14:paraId="3A6B07F1" w14:textId="77777777" w:rsidR="005E33C4" w:rsidRDefault="00000000">
      <w:r>
        <w:br/>
        <w:t>Author Signature: ___________________________    Date: ________________</w:t>
      </w:r>
    </w:p>
    <w:sectPr w:rsidR="005E33C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3068609">
    <w:abstractNumId w:val="8"/>
  </w:num>
  <w:num w:numId="2" w16cid:durableId="628705661">
    <w:abstractNumId w:val="6"/>
  </w:num>
  <w:num w:numId="3" w16cid:durableId="667178885">
    <w:abstractNumId w:val="5"/>
  </w:num>
  <w:num w:numId="4" w16cid:durableId="1487865880">
    <w:abstractNumId w:val="4"/>
  </w:num>
  <w:num w:numId="5" w16cid:durableId="239828619">
    <w:abstractNumId w:val="7"/>
  </w:num>
  <w:num w:numId="6" w16cid:durableId="1923172815">
    <w:abstractNumId w:val="3"/>
  </w:num>
  <w:num w:numId="7" w16cid:durableId="663170112">
    <w:abstractNumId w:val="2"/>
  </w:num>
  <w:num w:numId="8" w16cid:durableId="368381153">
    <w:abstractNumId w:val="1"/>
  </w:num>
  <w:num w:numId="9" w16cid:durableId="1749228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5A4C"/>
    <w:rsid w:val="0029639D"/>
    <w:rsid w:val="00326F90"/>
    <w:rsid w:val="005970C1"/>
    <w:rsid w:val="005E33C4"/>
    <w:rsid w:val="00AA1D8D"/>
    <w:rsid w:val="00B47730"/>
    <w:rsid w:val="00CB0664"/>
    <w:rsid w:val="00EA3C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3764442-8603-483F-B2EC-A7B7FDD5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Becky Barker</cp:lastModifiedBy>
  <cp:revision>3</cp:revision>
  <dcterms:created xsi:type="dcterms:W3CDTF">2013-12-23T23:15:00Z</dcterms:created>
  <dcterms:modified xsi:type="dcterms:W3CDTF">2025-08-11T18:23:00Z</dcterms:modified>
  <cp:category/>
</cp:coreProperties>
</file>